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7FE" w:rsidRPr="008117FE" w:rsidRDefault="008117FE" w:rsidP="00CE3AED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Ngày soạn:</w:t>
      </w:r>
    </w:p>
    <w:p w:rsidR="008117FE" w:rsidRPr="008117FE" w:rsidRDefault="008117FE" w:rsidP="00CE3AED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Ngày giảng:</w:t>
      </w:r>
    </w:p>
    <w:p w:rsidR="008117FE" w:rsidRPr="008117FE" w:rsidRDefault="008117FE" w:rsidP="00CE3AED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TUẦN 33</w:t>
      </w:r>
    </w:p>
    <w:p w:rsidR="008117FE" w:rsidRPr="008117FE" w:rsidRDefault="008117FE" w:rsidP="00CE3AED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>ÔN TẬP VÀ KIỂM TRA 2 BÀI HÁT:</w:t>
      </w:r>
    </w:p>
    <w:p w:rsidR="008117FE" w:rsidRPr="008117FE" w:rsidRDefault="008168A1" w:rsidP="00CE3AED">
      <w:pPr>
        <w:spacing w:after="0" w:line="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TRE NGÀ BÊN LĂNG BÁC, Đ</w:t>
      </w:r>
      <w:r w:rsidRPr="008168A1">
        <w:rPr>
          <w:rFonts w:ascii="Times New Roman" w:hAnsi="Times New Roman" w:cs="Times New Roman"/>
          <w:b/>
          <w:sz w:val="28"/>
          <w:szCs w:val="28"/>
        </w:rPr>
        <w:t>Ấ</w:t>
      </w:r>
      <w:r w:rsidR="008117FE" w:rsidRPr="008117FE">
        <w:rPr>
          <w:rFonts w:ascii="Times New Roman" w:hAnsi="Times New Roman" w:cs="Times New Roman"/>
          <w:b/>
          <w:sz w:val="28"/>
          <w:szCs w:val="28"/>
        </w:rPr>
        <w:t>T NƯỚC TƯƠI ĐẸP SAO</w:t>
      </w:r>
    </w:p>
    <w:p w:rsidR="008168A1" w:rsidRDefault="008117FE" w:rsidP="00CE3AED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117FE" w:rsidRPr="008168A1" w:rsidRDefault="008117FE" w:rsidP="00CE3AED">
      <w:pPr>
        <w:spacing w:after="0" w:line="40" w:lineRule="atLeast"/>
        <w:rPr>
          <w:rFonts w:ascii="Times New Roman" w:hAnsi="Times New Roman" w:cs="Times New Roman"/>
          <w:b/>
          <w:sz w:val="28"/>
          <w:szCs w:val="28"/>
        </w:rPr>
      </w:pPr>
      <w:r w:rsidRPr="008117FE">
        <w:rPr>
          <w:rFonts w:ascii="Times New Roman" w:hAnsi="Times New Roman" w:cs="Times New Roman"/>
          <w:b/>
          <w:sz w:val="28"/>
          <w:szCs w:val="28"/>
        </w:rPr>
        <w:t xml:space="preserve"> I/ MỤC TIÊU:</w:t>
      </w:r>
    </w:p>
    <w:p w:rsidR="008117FE" w:rsidRPr="008117FE" w:rsidRDefault="008117FE" w:rsidP="00CE3AED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 xml:space="preserve">- HS hát bài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Tre ngà bên lăng Bác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, </w:t>
      </w:r>
      <w:r w:rsidRPr="008117FE">
        <w:rPr>
          <w:rFonts w:ascii="Times New Roman" w:hAnsi="Times New Roman" w:cs="Times New Roman"/>
          <w:i/>
          <w:sz w:val="28"/>
          <w:szCs w:val="28"/>
          <w:lang w:val="nl-NL"/>
        </w:rPr>
        <w:t>Màu xanh quê hương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 kết hợp gõ đệm và vận động theo nhạc. </w:t>
      </w:r>
    </w:p>
    <w:p w:rsidR="008117FE" w:rsidRPr="008117FE" w:rsidRDefault="008117FE" w:rsidP="00CE3AED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Trình bày 2 bài hát theo nhóm, cá nhân.</w:t>
      </w:r>
    </w:p>
    <w:p w:rsidR="008117FE" w:rsidRPr="008117FE" w:rsidRDefault="008117FE" w:rsidP="00CE3AED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ab/>
        <w:t>- HS đọc nhạc, hát lời bài TĐN số 6 kết hợp gõ phách và đánh nhịp</w:t>
      </w:r>
    </w:p>
    <w:p w:rsidR="008117FE" w:rsidRPr="008117FE" w:rsidRDefault="008117FE" w:rsidP="00CE3AED">
      <w:pPr>
        <w:spacing w:after="0" w:line="4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 xml:space="preserve">II. ĐỒ DÙNG DẠY HỌC: </w:t>
      </w:r>
    </w:p>
    <w:p w:rsidR="008117FE" w:rsidRPr="008117FE" w:rsidRDefault="008117FE" w:rsidP="00CE3AED">
      <w:pPr>
        <w:spacing w:after="0" w:line="40" w:lineRule="atLeast"/>
        <w:ind w:firstLine="720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>- Nhạc cụ quen dùng</w:t>
      </w:r>
    </w:p>
    <w:p w:rsidR="008117FE" w:rsidRPr="008117FE" w:rsidRDefault="008117FE" w:rsidP="00CE3AED">
      <w:pPr>
        <w:spacing w:after="0" w:line="40" w:lineRule="atLeast"/>
        <w:jc w:val="both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t>- Đàn giai điệu bài TĐN số 6.</w:t>
      </w:r>
    </w:p>
    <w:p w:rsidR="008117FE" w:rsidRPr="008117FE" w:rsidRDefault="008117FE" w:rsidP="00CE3AED">
      <w:pPr>
        <w:spacing w:after="0" w:line="40" w:lineRule="atLeast"/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III. CÁC HOẠT ĐỘNG DẠY VÀ HỌC:</w:t>
      </w:r>
    </w:p>
    <w:p w:rsidR="008117FE" w:rsidRPr="008117FE" w:rsidRDefault="008117FE" w:rsidP="00CE3AED">
      <w:pPr>
        <w:numPr>
          <w:ilvl w:val="0"/>
          <w:numId w:val="13"/>
        </w:numPr>
        <w:spacing w:after="0" w:line="40" w:lineRule="atLeast"/>
        <w:ind w:left="0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Ổn định tổ chức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: ( 1’) Nhắc nhở HS tư thế ngồi học hát.</w:t>
      </w:r>
    </w:p>
    <w:p w:rsidR="008117FE" w:rsidRPr="008117FE" w:rsidRDefault="008117FE" w:rsidP="00CE3AED">
      <w:pPr>
        <w:numPr>
          <w:ilvl w:val="0"/>
          <w:numId w:val="13"/>
        </w:numPr>
        <w:spacing w:after="0" w:line="40" w:lineRule="atLeast"/>
        <w:ind w:left="0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Kiểm tra bài cũ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>: ( 2’)  Kết hợp trong khi ôn</w:t>
      </w:r>
    </w:p>
    <w:p w:rsidR="008117FE" w:rsidRPr="008117FE" w:rsidRDefault="008117FE" w:rsidP="00CE3AED">
      <w:pPr>
        <w:numPr>
          <w:ilvl w:val="0"/>
          <w:numId w:val="13"/>
        </w:numPr>
        <w:spacing w:after="0" w:line="40" w:lineRule="atLeast"/>
        <w:ind w:left="0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b/>
          <w:sz w:val="28"/>
          <w:szCs w:val="28"/>
          <w:lang w:val="nl-NL"/>
        </w:rPr>
        <w:t>Bài mới</w:t>
      </w:r>
      <w:r w:rsidRPr="008117FE">
        <w:rPr>
          <w:rFonts w:ascii="Times New Roman" w:hAnsi="Times New Roman" w:cs="Times New Roman"/>
          <w:sz w:val="28"/>
          <w:szCs w:val="28"/>
          <w:lang w:val="nl-NL"/>
        </w:rPr>
        <w:t xml:space="preserve">:      </w:t>
      </w:r>
    </w:p>
    <w:tbl>
      <w:tblPr>
        <w:tblpPr w:leftFromText="180" w:rightFromText="180" w:vertAnchor="text" w:tblpX="108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138"/>
        <w:gridCol w:w="4068"/>
      </w:tblGrid>
      <w:tr w:rsidR="008117FE" w:rsidRPr="008117FE" w:rsidTr="0056199E">
        <w:tc>
          <w:tcPr>
            <w:tcW w:w="6138" w:type="dxa"/>
            <w:vAlign w:val="center"/>
          </w:tcPr>
          <w:p w:rsidR="008117FE" w:rsidRPr="008117FE" w:rsidRDefault="008117FE" w:rsidP="00CE3AED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068" w:type="dxa"/>
            <w:vAlign w:val="center"/>
          </w:tcPr>
          <w:p w:rsidR="008117FE" w:rsidRPr="008117FE" w:rsidRDefault="008117FE" w:rsidP="00CE3AED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8117FE" w:rsidRPr="008117FE" w:rsidTr="0056199E">
        <w:tc>
          <w:tcPr>
            <w:tcW w:w="6138" w:type="dxa"/>
          </w:tcPr>
          <w:p w:rsidR="008117FE" w:rsidRPr="008117FE" w:rsidRDefault="008117FE" w:rsidP="00CE3AED">
            <w:pPr>
              <w:numPr>
                <w:ilvl w:val="0"/>
                <w:numId w:val="11"/>
              </w:numPr>
              <w:spacing w:after="0" w:line="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1: ( 10’)</w:t>
            </w:r>
          </w:p>
          <w:p w:rsidR="008117FE" w:rsidRPr="008117FE" w:rsidRDefault="008117FE" w:rsidP="00CE3AED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Ôn tập bài hát: </w:t>
            </w:r>
            <w:r w:rsidRPr="008117FE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Tre ngà bên lăng Bác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kết hợp gõ đệm theo phách, GV phân công một tổ gõ đệm nhẹ nhàng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Trình bày bài hát bằng cách hát có lĩnh xướng, đồng ca kết hợp gõ đệm.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kết hợp vận động theo nhạc.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Trình bày bài hát theo nhóm, hát kết hợp gõ đệm và vận động theo nhạc.</w:t>
            </w:r>
          </w:p>
          <w:p w:rsidR="008117FE" w:rsidRPr="008117FE" w:rsidRDefault="008117FE" w:rsidP="00CE3AED">
            <w:pPr>
              <w:numPr>
                <w:ilvl w:val="0"/>
                <w:numId w:val="11"/>
              </w:numPr>
              <w:spacing w:after="0" w:line="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2 ( 10’)</w:t>
            </w:r>
          </w:p>
          <w:p w:rsidR="008117FE" w:rsidRPr="008117FE" w:rsidRDefault="008117FE" w:rsidP="00CE3AED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Ôn tập bài hát: </w:t>
            </w:r>
            <w:r w:rsidRPr="008117FE">
              <w:rPr>
                <w:rFonts w:ascii="Times New Roman" w:hAnsi="Times New Roman" w:cs="Times New Roman"/>
                <w:b/>
                <w:i/>
                <w:sz w:val="28"/>
                <w:szCs w:val="28"/>
                <w:lang w:val="nl-NL"/>
              </w:rPr>
              <w:t>Đất nước tươi đẹp sao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kết hợp gõ đệm và vận động theo nhạc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 đối đáp, đồng ca kết hợp gõ đệm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Hát lời 2 tương tự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- Trình bày bài hát theo nhóm, hát kết hợp gõ đệm và vận động theo nhạc. </w:t>
            </w:r>
          </w:p>
          <w:p w:rsidR="008117FE" w:rsidRPr="008117FE" w:rsidRDefault="008117FE" w:rsidP="00CE3AED">
            <w:pPr>
              <w:numPr>
                <w:ilvl w:val="0"/>
                <w:numId w:val="11"/>
              </w:numPr>
              <w:spacing w:after="0" w:line="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3 ( 10’)</w:t>
            </w:r>
          </w:p>
          <w:p w:rsidR="008117FE" w:rsidRPr="008117FE" w:rsidRDefault="008117FE" w:rsidP="00CE3AED">
            <w:pPr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      Ôn tập TĐN số 6</w:t>
            </w:r>
          </w:p>
          <w:p w:rsidR="008117FE" w:rsidRPr="008117FE" w:rsidRDefault="008117FE" w:rsidP="00CE3AED">
            <w:pPr>
              <w:numPr>
                <w:ilvl w:val="0"/>
                <w:numId w:val="5"/>
              </w:numPr>
              <w:spacing w:after="0" w:line="40" w:lineRule="atLeast"/>
              <w:ind w:left="0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Luyện tập cao độ: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</w:rPr>
              <w:object w:dxaOrig="3525" w:dyaOrig="7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6.25pt;height:36pt;mso-position-horizontal-relative:page;mso-position-vertical-relative:page" o:ole="">
                  <v:imagedata r:id="rId7" o:title=""/>
                </v:shape>
                <o:OLEObject Type="Embed" ProgID="PBrush" ShapeID="_x0000_i1025" DrawAspect="Content" ObjectID="_1555417074" r:id="rId8"/>
              </w:objec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Đọc nhạc, hát lời kết hợp luyện tiết tấu: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Gõ lại tiết tấu  TĐN số 6.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Nửa lớp đọc nhạc và hát lời, nửa lớp gõ tiết tấu. Đổi lại phần trình bày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Nhóm, cá nhân trình bày.</w:t>
            </w:r>
          </w:p>
          <w:p w:rsidR="008117FE" w:rsidRPr="008117FE" w:rsidRDefault="008117FE" w:rsidP="00CE3AED">
            <w:pPr>
              <w:spacing w:after="0" w:line="40" w:lineRule="atLeast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Đọc nhạc, hát lời kết hợp gõ phách: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Nửa lớp đọc nhạc và hát lời, nửa lớp gõ phách. Đổi lại phần trình bày.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Cả lớp đọc nhạc, hát lời kết hợp gõ phách.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+ Nhóm, cá nhân trình bày.</w:t>
            </w:r>
          </w:p>
          <w:p w:rsidR="008117FE" w:rsidRPr="008117FE" w:rsidRDefault="008117FE" w:rsidP="00CE3AED">
            <w:pPr>
              <w:numPr>
                <w:ilvl w:val="0"/>
                <w:numId w:val="11"/>
              </w:numPr>
              <w:tabs>
                <w:tab w:val="left" w:pos="720"/>
                <w:tab w:val="left" w:pos="2820"/>
              </w:tabs>
              <w:spacing w:after="0" w:line="40" w:lineRule="atLeast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4: ( 2’)</w:t>
            </w:r>
          </w:p>
          <w:p w:rsidR="008117FE" w:rsidRPr="008117FE" w:rsidRDefault="008117FE" w:rsidP="00CE3AED">
            <w:pPr>
              <w:tabs>
                <w:tab w:val="left" w:pos="2820"/>
              </w:tabs>
              <w:spacing w:after="0" w:line="40" w:lineRule="atLeast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 xml:space="preserve">        Cũng cố và dặn dò:</w:t>
            </w:r>
          </w:p>
          <w:p w:rsidR="008117FE" w:rsidRPr="008117FE" w:rsidRDefault="008117FE" w:rsidP="00CE3AED">
            <w:pPr>
              <w:tabs>
                <w:tab w:val="left" w:pos="2820"/>
              </w:tabs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Nhận xét tiết học</w:t>
            </w:r>
          </w:p>
          <w:p w:rsidR="008117FE" w:rsidRPr="008117FE" w:rsidRDefault="008117FE" w:rsidP="00CE3AED">
            <w:pPr>
              <w:tabs>
                <w:tab w:val="left" w:pos="2820"/>
              </w:tabs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Khen những HS có tinh thần học tập tốt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Dặn dò HS về nhà ôn lại 2 bài hát và bài TĐN.</w:t>
            </w:r>
          </w:p>
        </w:tc>
        <w:tc>
          <w:tcPr>
            <w:tcW w:w="4068" w:type="dxa"/>
          </w:tcPr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ghi bài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hát, vận động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trình bày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ghi bài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- HS thực hiện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- 4-5 HS trình bày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 xml:space="preserve"> 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ghi bài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luyện cao độ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lastRenderedPageBreak/>
              <w:t>- HS thực hiện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thực hiện</w:t>
            </w: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8117FE" w:rsidRPr="008117FE" w:rsidRDefault="008117FE" w:rsidP="00CE3AED">
            <w:pPr>
              <w:spacing w:after="0" w:line="40" w:lineRule="atLeast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8117F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lắng nghe</w:t>
            </w:r>
          </w:p>
        </w:tc>
      </w:tr>
    </w:tbl>
    <w:p w:rsidR="008117FE" w:rsidRPr="008117FE" w:rsidRDefault="008117FE" w:rsidP="00CE3AED">
      <w:pPr>
        <w:spacing w:after="0" w:line="40" w:lineRule="atLeast"/>
        <w:rPr>
          <w:rFonts w:ascii="Times New Roman" w:hAnsi="Times New Roman" w:cs="Times New Roman"/>
          <w:sz w:val="28"/>
          <w:szCs w:val="28"/>
          <w:lang w:val="nl-NL"/>
        </w:rPr>
      </w:pPr>
      <w:r w:rsidRPr="008117FE">
        <w:rPr>
          <w:rFonts w:ascii="Times New Roman" w:hAnsi="Times New Roman" w:cs="Times New Roman"/>
          <w:sz w:val="28"/>
          <w:szCs w:val="28"/>
          <w:lang w:val="nl-NL"/>
        </w:rPr>
        <w:lastRenderedPageBreak/>
        <w:br w:type="textWrapping" w:clear="all"/>
      </w:r>
    </w:p>
    <w:p w:rsidR="008168A1" w:rsidRDefault="008168A1" w:rsidP="00CE3AED">
      <w:pPr>
        <w:spacing w:after="0" w:line="40" w:lineRule="atLeast"/>
        <w:rPr>
          <w:rFonts w:ascii="Times New Roman" w:hAnsi="Times New Roman" w:cs="Times New Roman"/>
          <w:sz w:val="28"/>
          <w:szCs w:val="28"/>
          <w:lang w:val="nl-NL"/>
        </w:rPr>
      </w:pPr>
    </w:p>
    <w:p w:rsidR="008168A1" w:rsidRDefault="008168A1" w:rsidP="00CE3AED">
      <w:pPr>
        <w:spacing w:after="0" w:line="40" w:lineRule="atLeast"/>
        <w:rPr>
          <w:rFonts w:ascii="Times New Roman" w:hAnsi="Times New Roman" w:cs="Times New Roman"/>
          <w:sz w:val="28"/>
          <w:szCs w:val="28"/>
          <w:lang w:val="nl-NL"/>
        </w:rPr>
      </w:pPr>
    </w:p>
    <w:p w:rsidR="008168A1" w:rsidRDefault="008168A1" w:rsidP="00CE3AED">
      <w:pPr>
        <w:spacing w:after="0" w:line="40" w:lineRule="atLeast"/>
        <w:rPr>
          <w:rFonts w:ascii="Times New Roman" w:hAnsi="Times New Roman" w:cs="Times New Roman"/>
          <w:sz w:val="28"/>
          <w:szCs w:val="28"/>
          <w:lang w:val="nl-NL"/>
        </w:rPr>
      </w:pPr>
    </w:p>
    <w:p w:rsidR="008168A1" w:rsidRDefault="008168A1" w:rsidP="00CE3AED">
      <w:pPr>
        <w:spacing w:after="0" w:line="40" w:lineRule="atLeast"/>
        <w:rPr>
          <w:rFonts w:ascii="Times New Roman" w:hAnsi="Times New Roman" w:cs="Times New Roman"/>
          <w:sz w:val="28"/>
          <w:szCs w:val="28"/>
          <w:lang w:val="nl-NL"/>
        </w:rPr>
      </w:pPr>
    </w:p>
    <w:sectPr w:rsidR="008168A1" w:rsidSect="00625F63">
      <w:headerReference w:type="default" r:id="rId9"/>
      <w:pgSz w:w="12240" w:h="15840"/>
      <w:pgMar w:top="1440" w:right="720" w:bottom="1080" w:left="13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4718" w:rsidRDefault="00C54718" w:rsidP="008D7117">
      <w:pPr>
        <w:spacing w:after="0" w:line="240" w:lineRule="auto"/>
      </w:pPr>
      <w:r>
        <w:separator/>
      </w:r>
    </w:p>
  </w:endnote>
  <w:endnote w:type="continuationSeparator" w:id="1">
    <w:p w:rsidR="00C54718" w:rsidRDefault="00C54718" w:rsidP="008D71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4718" w:rsidRDefault="00C54718" w:rsidP="008D7117">
      <w:pPr>
        <w:spacing w:after="0" w:line="240" w:lineRule="auto"/>
      </w:pPr>
      <w:r>
        <w:separator/>
      </w:r>
    </w:p>
  </w:footnote>
  <w:footnote w:type="continuationSeparator" w:id="1">
    <w:p w:rsidR="00C54718" w:rsidRDefault="00C54718" w:rsidP="008D71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0893" w:rsidRDefault="00FA0893">
    <w:pPr>
      <w:pStyle w:val="Header"/>
      <w:rPr>
        <w:sz w:val="28"/>
        <w:szCs w:val="28"/>
      </w:rPr>
    </w:pPr>
  </w:p>
  <w:p w:rsidR="00FA0893" w:rsidRPr="00FE742F" w:rsidRDefault="00FA0893">
    <w:pPr>
      <w:pStyle w:val="Header"/>
      <w:rPr>
        <w:i/>
        <w:sz w:val="28"/>
        <w:szCs w:val="28"/>
      </w:rPr>
    </w:pPr>
    <w:r w:rsidRPr="00FE742F">
      <w:rPr>
        <w:i/>
        <w:sz w:val="28"/>
        <w:szCs w:val="28"/>
      </w:rPr>
      <w:t xml:space="preserve">  Trường Tiểu học Bình Khê II                   </w:t>
    </w:r>
    <w:r>
      <w:rPr>
        <w:i/>
        <w:sz w:val="28"/>
        <w:szCs w:val="28"/>
      </w:rPr>
      <w:t xml:space="preserve">     </w:t>
    </w:r>
    <w:r w:rsidRPr="00FE742F">
      <w:rPr>
        <w:i/>
        <w:sz w:val="28"/>
        <w:szCs w:val="28"/>
      </w:rPr>
      <w:t xml:space="preserve">                             Giáo án Âm nhạc lớp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5B039A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i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5"/>
    <w:multiLevelType w:val="multilevel"/>
    <w:tmpl w:val="00000015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0000018"/>
    <w:multiLevelType w:val="multilevel"/>
    <w:tmpl w:val="00000018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000001A"/>
    <w:multiLevelType w:val="multilevel"/>
    <w:tmpl w:val="00000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000001D"/>
    <w:multiLevelType w:val="singleLevel"/>
    <w:tmpl w:val="0000001D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00000021"/>
    <w:multiLevelType w:val="multilevel"/>
    <w:tmpl w:val="000000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0000029"/>
    <w:multiLevelType w:val="multilevel"/>
    <w:tmpl w:val="1190FD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000002A"/>
    <w:multiLevelType w:val="multilevel"/>
    <w:tmpl w:val="0000002A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000002C"/>
    <w:multiLevelType w:val="multilevel"/>
    <w:tmpl w:val="0000002C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000002D"/>
    <w:multiLevelType w:val="multilevel"/>
    <w:tmpl w:val="0000002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000002E"/>
    <w:multiLevelType w:val="multilevel"/>
    <w:tmpl w:val="0000002E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54E1424"/>
    <w:multiLevelType w:val="hybridMultilevel"/>
    <w:tmpl w:val="941090DE"/>
    <w:lvl w:ilvl="0" w:tplc="7BC251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83628E"/>
    <w:multiLevelType w:val="hybridMultilevel"/>
    <w:tmpl w:val="309C5AB6"/>
    <w:lvl w:ilvl="0" w:tplc="988C9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187529"/>
    <w:multiLevelType w:val="hybridMultilevel"/>
    <w:tmpl w:val="ED6CEA98"/>
    <w:lvl w:ilvl="0" w:tplc="204EC3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DB578C"/>
    <w:multiLevelType w:val="hybridMultilevel"/>
    <w:tmpl w:val="2B56012C"/>
    <w:lvl w:ilvl="0" w:tplc="180868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D70B2C"/>
    <w:multiLevelType w:val="hybridMultilevel"/>
    <w:tmpl w:val="1CEE5BFE"/>
    <w:lvl w:ilvl="0" w:tplc="BC32551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10666C"/>
    <w:multiLevelType w:val="hybridMultilevel"/>
    <w:tmpl w:val="FF5AD560"/>
    <w:lvl w:ilvl="0" w:tplc="F6A23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032749"/>
    <w:multiLevelType w:val="hybridMultilevel"/>
    <w:tmpl w:val="9AD6A16A"/>
    <w:lvl w:ilvl="0" w:tplc="388CD8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9C6F9D"/>
    <w:multiLevelType w:val="hybridMultilevel"/>
    <w:tmpl w:val="634E0A12"/>
    <w:lvl w:ilvl="0" w:tplc="8312EE02">
      <w:start w:val="1"/>
      <w:numFmt w:val="decimal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2425B8"/>
    <w:multiLevelType w:val="hybridMultilevel"/>
    <w:tmpl w:val="610449EA"/>
    <w:lvl w:ilvl="0" w:tplc="38C8A4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510DEB"/>
    <w:multiLevelType w:val="hybridMultilevel"/>
    <w:tmpl w:val="7174D4C8"/>
    <w:lvl w:ilvl="0" w:tplc="08FC29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EF3A6C"/>
    <w:multiLevelType w:val="hybridMultilevel"/>
    <w:tmpl w:val="A5ECC112"/>
    <w:lvl w:ilvl="0" w:tplc="1EC617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D44A95"/>
    <w:multiLevelType w:val="hybridMultilevel"/>
    <w:tmpl w:val="2EF01090"/>
    <w:lvl w:ilvl="0" w:tplc="AEDA94BC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  <w:i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8"/>
  </w:num>
  <w:num w:numId="5">
    <w:abstractNumId w:val="1"/>
  </w:num>
  <w:num w:numId="6">
    <w:abstractNumId w:val="6"/>
  </w:num>
  <w:num w:numId="7">
    <w:abstractNumId w:val="12"/>
  </w:num>
  <w:num w:numId="8">
    <w:abstractNumId w:val="13"/>
  </w:num>
  <w:num w:numId="9">
    <w:abstractNumId w:val="5"/>
  </w:num>
  <w:num w:numId="10">
    <w:abstractNumId w:val="11"/>
  </w:num>
  <w:num w:numId="11">
    <w:abstractNumId w:val="4"/>
  </w:num>
  <w:num w:numId="12">
    <w:abstractNumId w:val="7"/>
  </w:num>
  <w:num w:numId="13">
    <w:abstractNumId w:val="3"/>
  </w:num>
  <w:num w:numId="14">
    <w:abstractNumId w:val="0"/>
  </w:num>
  <w:num w:numId="15">
    <w:abstractNumId w:val="21"/>
  </w:num>
  <w:num w:numId="16">
    <w:abstractNumId w:val="19"/>
  </w:num>
  <w:num w:numId="17">
    <w:abstractNumId w:val="15"/>
  </w:num>
  <w:num w:numId="18">
    <w:abstractNumId w:val="22"/>
  </w:num>
  <w:num w:numId="19">
    <w:abstractNumId w:val="17"/>
  </w:num>
  <w:num w:numId="20">
    <w:abstractNumId w:val="20"/>
  </w:num>
  <w:num w:numId="21">
    <w:abstractNumId w:val="24"/>
  </w:num>
  <w:num w:numId="22">
    <w:abstractNumId w:val="16"/>
  </w:num>
  <w:num w:numId="23">
    <w:abstractNumId w:val="23"/>
  </w:num>
  <w:num w:numId="24">
    <w:abstractNumId w:val="18"/>
  </w:num>
  <w:num w:numId="25">
    <w:abstractNumId w:val="25"/>
  </w:num>
  <w:num w:numId="26">
    <w:abstractNumId w:val="14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801A6"/>
    <w:rsid w:val="0005113B"/>
    <w:rsid w:val="000935D4"/>
    <w:rsid w:val="000966DA"/>
    <w:rsid w:val="000C07F7"/>
    <w:rsid w:val="000F34E3"/>
    <w:rsid w:val="00154AAB"/>
    <w:rsid w:val="00175B4C"/>
    <w:rsid w:val="00180FE4"/>
    <w:rsid w:val="00193FB8"/>
    <w:rsid w:val="001B7354"/>
    <w:rsid w:val="001F2672"/>
    <w:rsid w:val="00237827"/>
    <w:rsid w:val="00237D23"/>
    <w:rsid w:val="00296430"/>
    <w:rsid w:val="002A56B3"/>
    <w:rsid w:val="002D647B"/>
    <w:rsid w:val="0031760C"/>
    <w:rsid w:val="00365380"/>
    <w:rsid w:val="003741FC"/>
    <w:rsid w:val="004177CC"/>
    <w:rsid w:val="00432400"/>
    <w:rsid w:val="004533F2"/>
    <w:rsid w:val="0046639A"/>
    <w:rsid w:val="004724A9"/>
    <w:rsid w:val="00474DD3"/>
    <w:rsid w:val="0048086D"/>
    <w:rsid w:val="00490515"/>
    <w:rsid w:val="004D2A65"/>
    <w:rsid w:val="004D5478"/>
    <w:rsid w:val="004E720F"/>
    <w:rsid w:val="005147F1"/>
    <w:rsid w:val="005232AE"/>
    <w:rsid w:val="005324D6"/>
    <w:rsid w:val="0056199E"/>
    <w:rsid w:val="005C0DDE"/>
    <w:rsid w:val="005C7806"/>
    <w:rsid w:val="005D6A7B"/>
    <w:rsid w:val="005D7425"/>
    <w:rsid w:val="0062482F"/>
    <w:rsid w:val="00625F63"/>
    <w:rsid w:val="00633462"/>
    <w:rsid w:val="0064288B"/>
    <w:rsid w:val="00653B92"/>
    <w:rsid w:val="006772F0"/>
    <w:rsid w:val="0068321B"/>
    <w:rsid w:val="00696402"/>
    <w:rsid w:val="006A2A23"/>
    <w:rsid w:val="006C68B3"/>
    <w:rsid w:val="00701769"/>
    <w:rsid w:val="00705D58"/>
    <w:rsid w:val="007155CC"/>
    <w:rsid w:val="0074402E"/>
    <w:rsid w:val="00767B5A"/>
    <w:rsid w:val="00767B6F"/>
    <w:rsid w:val="00777D5D"/>
    <w:rsid w:val="007801A6"/>
    <w:rsid w:val="008117FE"/>
    <w:rsid w:val="008168A1"/>
    <w:rsid w:val="00823358"/>
    <w:rsid w:val="00843B06"/>
    <w:rsid w:val="0086079D"/>
    <w:rsid w:val="00890B24"/>
    <w:rsid w:val="008B2978"/>
    <w:rsid w:val="008B5DE1"/>
    <w:rsid w:val="008C44D5"/>
    <w:rsid w:val="008D3B55"/>
    <w:rsid w:val="008D7117"/>
    <w:rsid w:val="00961478"/>
    <w:rsid w:val="00991574"/>
    <w:rsid w:val="009A7416"/>
    <w:rsid w:val="009E5897"/>
    <w:rsid w:val="009F2A35"/>
    <w:rsid w:val="009F2E58"/>
    <w:rsid w:val="00A001F0"/>
    <w:rsid w:val="00A01BA4"/>
    <w:rsid w:val="00A07860"/>
    <w:rsid w:val="00A514EB"/>
    <w:rsid w:val="00A55EE4"/>
    <w:rsid w:val="00A6694C"/>
    <w:rsid w:val="00A91C3D"/>
    <w:rsid w:val="00A937CE"/>
    <w:rsid w:val="00AE491E"/>
    <w:rsid w:val="00AF52F7"/>
    <w:rsid w:val="00B05BC0"/>
    <w:rsid w:val="00B42F4D"/>
    <w:rsid w:val="00B44C9A"/>
    <w:rsid w:val="00B51555"/>
    <w:rsid w:val="00B6380C"/>
    <w:rsid w:val="00B743EC"/>
    <w:rsid w:val="00B91700"/>
    <w:rsid w:val="00BB402B"/>
    <w:rsid w:val="00BC45D1"/>
    <w:rsid w:val="00BE3283"/>
    <w:rsid w:val="00C40226"/>
    <w:rsid w:val="00C54718"/>
    <w:rsid w:val="00C55E29"/>
    <w:rsid w:val="00C71837"/>
    <w:rsid w:val="00C921FA"/>
    <w:rsid w:val="00CB6439"/>
    <w:rsid w:val="00CC7676"/>
    <w:rsid w:val="00CE3AED"/>
    <w:rsid w:val="00D25797"/>
    <w:rsid w:val="00D90224"/>
    <w:rsid w:val="00DC5608"/>
    <w:rsid w:val="00DD52F1"/>
    <w:rsid w:val="00E2544C"/>
    <w:rsid w:val="00E27E6A"/>
    <w:rsid w:val="00E505ED"/>
    <w:rsid w:val="00E50DE9"/>
    <w:rsid w:val="00E866E5"/>
    <w:rsid w:val="00EB1833"/>
    <w:rsid w:val="00ED1555"/>
    <w:rsid w:val="00EE6DAF"/>
    <w:rsid w:val="00F4145D"/>
    <w:rsid w:val="00F8590A"/>
    <w:rsid w:val="00FA0893"/>
    <w:rsid w:val="00FB12DF"/>
    <w:rsid w:val="00FE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BC0"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14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742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A0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44C9A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C9A"/>
    <w:rPr>
      <w:rFonts w:ascii="Cambria" w:eastAsia="Times New Roman" w:hAnsi="Cambria" w:cs="Times New Roman"/>
      <w:b/>
      <w:bCs/>
      <w:kern w:val="32"/>
      <w:sz w:val="32"/>
      <w:szCs w:val="32"/>
    </w:rPr>
  </w:style>
  <w:style w:type="numbering" w:customStyle="1" w:styleId="NoList1">
    <w:name w:val="No List1"/>
    <w:next w:val="NoList"/>
    <w:semiHidden/>
    <w:rsid w:val="00B44C9A"/>
  </w:style>
  <w:style w:type="paragraph" w:styleId="Header">
    <w:name w:val="header"/>
    <w:basedOn w:val="Normal"/>
    <w:link w:val="Head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B44C9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B44C9A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B44C9A"/>
    <w:rPr>
      <w:color w:val="0000FF"/>
      <w:u w:val="single"/>
    </w:rPr>
  </w:style>
  <w:style w:type="character" w:styleId="PageNumber">
    <w:name w:val="page number"/>
    <w:basedOn w:val="DefaultParagraphFont"/>
    <w:rsid w:val="00B44C9A"/>
  </w:style>
  <w:style w:type="table" w:styleId="TableGrid">
    <w:name w:val="Table Grid"/>
    <w:basedOn w:val="TableNormal"/>
    <w:rsid w:val="00B44C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FontParaCharCharCharCharChar">
    <w:name w:val="Default Paragraph Font Para Char Char Char Char Char"/>
    <w:autoRedefine/>
    <w:rsid w:val="00B44C9A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Title">
    <w:name w:val="Title"/>
    <w:basedOn w:val="Normal"/>
    <w:link w:val="TitleChar"/>
    <w:qFormat/>
    <w:rsid w:val="00B44C9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B44C9A"/>
    <w:rPr>
      <w:rFonts w:ascii="Times New Roman" w:eastAsia="Times New Roman" w:hAnsi="Times New Roman" w:cs="Times New Roman"/>
      <w:sz w:val="28"/>
      <w:szCs w:val="24"/>
    </w:rPr>
  </w:style>
  <w:style w:type="paragraph" w:styleId="BodyText2">
    <w:name w:val="Body Text 2"/>
    <w:basedOn w:val="Normal"/>
    <w:link w:val="BodyText2Char"/>
    <w:rsid w:val="00B44C9A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B44C9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B44C9A"/>
    <w:pPr>
      <w:spacing w:after="0" w:line="240" w:lineRule="auto"/>
      <w:ind w:right="-1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44C9A"/>
    <w:rPr>
      <w:rFonts w:ascii="Times New Roman" w:eastAsia="Times New Roman" w:hAnsi="Times New Roman"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rsid w:val="00B44C9A"/>
    <w:pPr>
      <w:spacing w:before="120" w:after="0" w:line="312" w:lineRule="auto"/>
      <w:ind w:firstLine="720"/>
      <w:jc w:val="both"/>
    </w:pPr>
    <w:rPr>
      <w:rFonts w:ascii=".VnTime" w:eastAsia="Times New Roman" w:hAnsi=".VnTime" w:cs="Times New Roman"/>
      <w:spacing w:val="4"/>
      <w:sz w:val="28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B44C9A"/>
    <w:rPr>
      <w:rFonts w:ascii=".VnTime" w:eastAsia="Times New Roman" w:hAnsi=".VnTime" w:cs="Times New Roman"/>
      <w:spacing w:val="4"/>
      <w:sz w:val="28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B44C9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44C9A"/>
    <w:rPr>
      <w:rFonts w:ascii="Tahoma" w:eastAsia="Times New Roman" w:hAnsi="Tahoma" w:cs="Tahoma"/>
      <w:sz w:val="16"/>
      <w:szCs w:val="16"/>
    </w:rPr>
  </w:style>
  <w:style w:type="character" w:styleId="Emphasis">
    <w:name w:val="Emphasis"/>
    <w:qFormat/>
    <w:rsid w:val="00B44C9A"/>
    <w:rPr>
      <w:i/>
      <w:iCs/>
    </w:rPr>
  </w:style>
  <w:style w:type="paragraph" w:styleId="ListBullet">
    <w:name w:val="List Bullet"/>
    <w:basedOn w:val="Normal"/>
    <w:rsid w:val="00B44C9A"/>
    <w:pPr>
      <w:numPr>
        <w:numId w:val="48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03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84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2017-04-28T04:03:00Z</cp:lastPrinted>
  <dcterms:created xsi:type="dcterms:W3CDTF">2017-05-04T08:31:00Z</dcterms:created>
  <dcterms:modified xsi:type="dcterms:W3CDTF">2017-05-04T08:31:00Z</dcterms:modified>
</cp:coreProperties>
</file>